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8C6D" w14:textId="6519264B" w:rsidR="00AE5971" w:rsidRPr="00AD2DC3" w:rsidRDefault="00AE5971">
      <w:pPr>
        <w:jc w:val="center"/>
        <w:rPr>
          <w:rFonts w:cs="B Nazanin"/>
          <w:b/>
          <w:bCs/>
          <w:sz w:val="40"/>
          <w:szCs w:val="32"/>
          <w:rtl/>
        </w:rPr>
      </w:pPr>
      <w:r w:rsidRPr="00AD2DC3">
        <w:rPr>
          <w:rFonts w:cs="B Nazanin"/>
          <w:b/>
          <w:bCs/>
          <w:sz w:val="40"/>
          <w:szCs w:val="32"/>
          <w:rtl/>
        </w:rPr>
        <w:t xml:space="preserve">کاربرد </w:t>
      </w:r>
      <w:r w:rsidRPr="00AD2DC3">
        <w:rPr>
          <w:rFonts w:cs="B Nazanin" w:hint="cs"/>
          <w:b/>
          <w:bCs/>
          <w:sz w:val="40"/>
          <w:szCs w:val="32"/>
          <w:rtl/>
        </w:rPr>
        <w:t>بررسی خواص آنتی اکسیدانی عصاره کنجد بر ماندگاری محصولات قنادی</w:t>
      </w:r>
    </w:p>
    <w:p w14:paraId="7D508820" w14:textId="2A514046" w:rsidR="00B5547F" w:rsidRDefault="00B21B46" w:rsidP="00AD2DC3">
      <w:pPr>
        <w:bidi/>
        <w:jc w:val="center"/>
        <w:rPr>
          <w:rFonts w:cs="B Nazanin"/>
          <w:sz w:val="24"/>
          <w:szCs w:val="24"/>
          <w:rtl/>
        </w:rPr>
      </w:pPr>
      <w:proofErr w:type="spellStart"/>
      <w:r w:rsidRPr="00AD2DC3">
        <w:rPr>
          <w:rFonts w:cs="B Nazanin"/>
          <w:sz w:val="24"/>
          <w:szCs w:val="24"/>
        </w:rPr>
        <w:t>محمد</w:t>
      </w:r>
      <w:proofErr w:type="spellEnd"/>
      <w:r w:rsidRPr="00AD2DC3">
        <w:rPr>
          <w:rFonts w:cs="B Nazanin"/>
          <w:sz w:val="24"/>
          <w:szCs w:val="24"/>
        </w:rPr>
        <w:t xml:space="preserve"> </w:t>
      </w:r>
      <w:proofErr w:type="spellStart"/>
      <w:r w:rsidRPr="00AD2DC3">
        <w:rPr>
          <w:rFonts w:cs="B Nazanin"/>
          <w:sz w:val="24"/>
          <w:szCs w:val="24"/>
        </w:rPr>
        <w:t>ایمان</w:t>
      </w:r>
      <w:proofErr w:type="spellEnd"/>
      <w:r w:rsidRPr="00AD2DC3">
        <w:rPr>
          <w:rFonts w:cs="B Nazanin"/>
          <w:sz w:val="24"/>
          <w:szCs w:val="24"/>
        </w:rPr>
        <w:t xml:space="preserve"> </w:t>
      </w:r>
      <w:proofErr w:type="spellStart"/>
      <w:r w:rsidRPr="00AD2DC3">
        <w:rPr>
          <w:rFonts w:cs="B Nazanin"/>
          <w:sz w:val="24"/>
          <w:szCs w:val="24"/>
        </w:rPr>
        <w:t>حسینی</w:t>
      </w:r>
      <w:proofErr w:type="spellEnd"/>
      <w:r w:rsidRPr="00AD2DC3">
        <w:rPr>
          <w:rFonts w:cs="B Nazanin"/>
          <w:sz w:val="24"/>
          <w:szCs w:val="24"/>
        </w:rPr>
        <w:t xml:space="preserve"> </w:t>
      </w:r>
      <w:proofErr w:type="spellStart"/>
      <w:r w:rsidRPr="00AD2DC3">
        <w:rPr>
          <w:rFonts w:cs="B Nazanin"/>
          <w:sz w:val="24"/>
          <w:szCs w:val="24"/>
        </w:rPr>
        <w:t>فهرجی</w:t>
      </w:r>
      <w:proofErr w:type="spellEnd"/>
      <w:r w:rsidR="00AD2DC3" w:rsidRPr="00AD2DC3">
        <w:rPr>
          <w:rFonts w:cs="B Nazanin" w:hint="eastAsia"/>
          <w:sz w:val="24"/>
          <w:szCs w:val="24"/>
          <w:rtl/>
        </w:rPr>
        <w:t>،</w:t>
      </w:r>
      <w:r w:rsidR="00AD2DC3" w:rsidRPr="00AD2DC3">
        <w:rPr>
          <w:rFonts w:cs="B Nazanin" w:hint="cs"/>
          <w:sz w:val="24"/>
          <w:szCs w:val="24"/>
          <w:rtl/>
        </w:rPr>
        <w:t xml:space="preserve"> دانشجوی کارشناسی مهندسی صنایع غذایی شیرینی و شکلات </w:t>
      </w:r>
      <w:r w:rsidR="00AD2DC3" w:rsidRPr="00AD2DC3">
        <w:rPr>
          <w:rFonts w:cs="B Nazanin" w:hint="eastAsia"/>
          <w:sz w:val="24"/>
          <w:szCs w:val="24"/>
          <w:rtl/>
        </w:rPr>
        <w:t>،</w:t>
      </w:r>
      <w:r w:rsidR="00AD2DC3" w:rsidRPr="00AD2DC3">
        <w:rPr>
          <w:rFonts w:cs="B Nazanin" w:hint="cs"/>
          <w:sz w:val="24"/>
          <w:szCs w:val="24"/>
          <w:rtl/>
        </w:rPr>
        <w:t xml:space="preserve"> دانشگاه علمی کاربردی مرکز شیررضا</w:t>
      </w:r>
    </w:p>
    <w:p w14:paraId="25B104AC" w14:textId="694299C4" w:rsidR="00AD2DC3" w:rsidRPr="00AD2DC3" w:rsidRDefault="00AD2DC3" w:rsidP="00AD2DC3">
      <w:pPr>
        <w:bidi/>
        <w:jc w:val="center"/>
        <w:rPr>
          <w:rFonts w:asciiTheme="minorHAnsi" w:hAnsiTheme="minorHAnsi" w:cs="B Nazanin"/>
          <w:sz w:val="24"/>
          <w:szCs w:val="24"/>
        </w:rPr>
      </w:pPr>
      <w:r w:rsidRPr="00AD2DC3">
        <w:rPr>
          <w:rFonts w:asciiTheme="minorHAnsi" w:hAnsiTheme="minorHAnsi" w:cs="B Nazanin"/>
          <w:sz w:val="24"/>
          <w:szCs w:val="24"/>
        </w:rPr>
        <w:t>Mohammadiman991382@gmail.com</w:t>
      </w:r>
    </w:p>
    <w:p w14:paraId="537CDB04" w14:textId="4BB75885" w:rsidR="00B21B46" w:rsidRPr="00AD2DC3" w:rsidRDefault="00B21B46" w:rsidP="00AD2DC3">
      <w:pPr>
        <w:bidi/>
      </w:pPr>
      <w:r w:rsidRPr="00AD2DC3">
        <w:rPr>
          <w:rFonts w:cs="B Nazanin"/>
          <w:szCs w:val="28"/>
          <w:rtl/>
        </w:rPr>
        <w:t>چک</w:t>
      </w:r>
      <w:r w:rsidRPr="00AD2DC3">
        <w:rPr>
          <w:rFonts w:cs="B Nazanin" w:hint="cs"/>
          <w:szCs w:val="28"/>
          <w:rtl/>
        </w:rPr>
        <w:t>ی</w:t>
      </w:r>
      <w:r w:rsidRPr="00AD2DC3">
        <w:rPr>
          <w:rFonts w:cs="B Nazanin" w:hint="eastAsia"/>
          <w:szCs w:val="28"/>
          <w:rtl/>
        </w:rPr>
        <w:t>ده</w:t>
      </w:r>
    </w:p>
    <w:p w14:paraId="77EB153F" w14:textId="77777777" w:rsidR="00B21B46" w:rsidRPr="00AD2DC3" w:rsidRDefault="00B21B46" w:rsidP="00B21B46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مصرف‌کنندگان به استفاده از نگهدارنده‌ها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است.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منحصربه‌فرد مانند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مقاله،</w:t>
      </w:r>
      <w:r w:rsidRPr="00AD2DC3">
        <w:rPr>
          <w:rFonts w:cs="B Nazanin"/>
          <w:sz w:val="24"/>
          <w:szCs w:val="24"/>
          <w:rtl/>
        </w:rPr>
        <w:t xml:space="preserve"> اثرات کاربرد روغن، ارده و عصاره پوسته کنجد در محصولات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نظ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شد.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داد که عصاره کنجد با مهار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ون،</w:t>
      </w:r>
      <w:r w:rsidRPr="00AD2DC3">
        <w:rPr>
          <w:rFonts w:cs="B Nazanin"/>
          <w:sz w:val="24"/>
          <w:szCs w:val="24"/>
          <w:rtl/>
        </w:rPr>
        <w:t xml:space="preserve"> کاهش عدد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حفظ رطوبت بافت،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را به طور قابل توجه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>.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استخراج (مانند فراصوت) کارا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. در مجموع،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جزء فراسودمند، علاوه بر ارتقا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سلامت جامعه،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انباردار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بخشد</w:t>
      </w:r>
      <w:r w:rsidRPr="00AD2DC3">
        <w:rPr>
          <w:rFonts w:cs="B Nazanin"/>
          <w:sz w:val="24"/>
          <w:szCs w:val="24"/>
          <w:rtl/>
        </w:rPr>
        <w:t>.</w:t>
      </w:r>
    </w:p>
    <w:p w14:paraId="09F58D7A" w14:textId="7D0BE475" w:rsidR="00B21B46" w:rsidRDefault="002135DF" w:rsidP="00AE5971">
      <w:pPr>
        <w:bidi/>
        <w:rPr>
          <w:rFonts w:cs="B Nazanin"/>
          <w:sz w:val="24"/>
          <w:szCs w:val="24"/>
        </w:rPr>
      </w:pPr>
      <w:r w:rsidRPr="00AD2DC3">
        <w:rPr>
          <w:rFonts w:cs="B Nazanin" w:hint="cs"/>
          <w:szCs w:val="28"/>
          <w:rtl/>
        </w:rPr>
        <w:t>کلمات کلیدی</w:t>
      </w:r>
      <w:r w:rsidR="00AE5971" w:rsidRPr="00AD2DC3">
        <w:rPr>
          <w:rFonts w:cs="B Nazanin" w:hint="cs"/>
          <w:sz w:val="24"/>
          <w:szCs w:val="24"/>
          <w:rtl/>
        </w:rPr>
        <w:t xml:space="preserve">: </w:t>
      </w:r>
      <w:r w:rsidRPr="00AD2DC3">
        <w:rPr>
          <w:rFonts w:cs="B Nazanin"/>
          <w:sz w:val="24"/>
          <w:szCs w:val="24"/>
          <w:rtl/>
        </w:rPr>
        <w:t>کنجد</w:t>
      </w:r>
      <w:r w:rsidR="00AE5971"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</w:rPr>
        <w:t>(Sesamum indicum)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آنت</w:t>
      </w:r>
      <w:r w:rsidRPr="00AD2DC3">
        <w:rPr>
          <w:rFonts w:cs="B Nazanin" w:hint="cs"/>
          <w:sz w:val="24"/>
          <w:szCs w:val="24"/>
          <w:rtl/>
        </w:rPr>
        <w:t>ی‌اکسیدان‌های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یعی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یگنان‌ها</w:t>
      </w:r>
      <w:r w:rsidRPr="00AD2DC3">
        <w:rPr>
          <w:rFonts w:cs="B Nazanin"/>
          <w:sz w:val="24"/>
          <w:szCs w:val="24"/>
          <w:rtl/>
        </w:rPr>
        <w:t xml:space="preserve"> (سزام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سزامول)</w:t>
      </w:r>
      <w:r w:rsidR="00AE5971" w:rsidRPr="00AD2DC3">
        <w:rPr>
          <w:rFonts w:cs="B Nazanin" w:hint="eastAsia"/>
          <w:sz w:val="24"/>
          <w:szCs w:val="24"/>
          <w:rtl/>
        </w:rPr>
        <w:t xml:space="preserve"> 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توکوفرول‌ها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 w:hint="cs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>رک</w:t>
      </w:r>
      <w:r w:rsidRPr="00AD2DC3">
        <w:rPr>
          <w:rFonts w:cs="B Nazanin" w:hint="cs"/>
          <w:sz w:val="24"/>
          <w:szCs w:val="24"/>
          <w:rtl/>
        </w:rPr>
        <w:t>یبات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</w:p>
    <w:p w14:paraId="0D61915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52457E5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09B467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5131A87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3FC8EAD2" w14:textId="77777777" w:rsidR="00025998" w:rsidRDefault="00025998" w:rsidP="00025998">
      <w:pPr>
        <w:bidi/>
        <w:rPr>
          <w:rFonts w:cs="B Nazanin"/>
          <w:sz w:val="24"/>
          <w:szCs w:val="24"/>
          <w:rtl/>
        </w:rPr>
      </w:pPr>
    </w:p>
    <w:p w14:paraId="56B038FE" w14:textId="77777777" w:rsidR="00720462" w:rsidRDefault="00720462" w:rsidP="00720462">
      <w:pPr>
        <w:bidi/>
        <w:rPr>
          <w:rFonts w:cs="B Nazanin"/>
          <w:sz w:val="24"/>
          <w:szCs w:val="24"/>
        </w:rPr>
      </w:pPr>
    </w:p>
    <w:p w14:paraId="0BEADDE8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B2C1FA6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9AE1457" w14:textId="77777777" w:rsidR="00025998" w:rsidRPr="00AD2DC3" w:rsidRDefault="00025998" w:rsidP="00025998">
      <w:pPr>
        <w:bidi/>
        <w:rPr>
          <w:rFonts w:cs="B Nazanin"/>
          <w:sz w:val="24"/>
          <w:szCs w:val="24"/>
          <w:rtl/>
        </w:rPr>
      </w:pPr>
    </w:p>
    <w:p w14:paraId="530CEA97" w14:textId="642B4BBE" w:rsidR="00B21B46" w:rsidRPr="00AD2DC3" w:rsidRDefault="00B21B46" w:rsidP="002135DF">
      <w:pPr>
        <w:bidi/>
        <w:rPr>
          <w:rFonts w:cs="B Nazanin"/>
          <w:szCs w:val="28"/>
        </w:rPr>
      </w:pPr>
      <w:r w:rsidRPr="00AD2DC3">
        <w:rPr>
          <w:rFonts w:cs="B Nazanin"/>
          <w:szCs w:val="28"/>
          <w:rtl/>
        </w:rPr>
        <w:lastRenderedPageBreak/>
        <w:t>مقدمه</w:t>
      </w:r>
    </w:p>
    <w:p w14:paraId="0EB08E7A" w14:textId="49F19E1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با توجه به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آگاه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مصرف‌کنندگان نسبت به عوارض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به استفاده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فراسودمند در رژ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 [1].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فساد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 که منجر به از دست رفتن ارزش تغ</w:t>
      </w:r>
      <w:r w:rsidRPr="00AD2DC3">
        <w:rPr>
          <w:rFonts w:cs="B Nazanin" w:hint="eastAsia"/>
          <w:sz w:val="24"/>
          <w:szCs w:val="24"/>
          <w:rtl/>
        </w:rPr>
        <w:t>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[4].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قادرند با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 و شلاته کردن فلزات،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را بهبود بخشند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3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</w:p>
    <w:p w14:paraId="0C43C1BE" w14:textId="76D7A739" w:rsid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کنجد،</w:t>
      </w:r>
      <w:r w:rsidRPr="00AD2DC3">
        <w:rPr>
          <w:rFonts w:cs="B Nazanin"/>
          <w:sz w:val="24"/>
          <w:szCs w:val="24"/>
          <w:rtl/>
        </w:rPr>
        <w:t xml:space="preserve">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قد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دانه‌ها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سرشار از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بالا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ثبات‌دهنده است که از تند شدن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AE5971" w:rsidRPr="00AD2DC3">
        <w:rPr>
          <w:rFonts w:cs="B Nazanin" w:hint="cs"/>
          <w:sz w:val="24"/>
          <w:szCs w:val="24"/>
          <w:rtl/>
        </w:rPr>
        <w:t>5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ارده (خم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کنجد آس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/>
          <w:sz w:val="24"/>
          <w:szCs w:val="24"/>
          <w:rtl/>
        </w:rPr>
        <w:t xml:space="preserve"> شده) و کنجاله کنجد (باق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مانده</w:t>
      </w:r>
      <w:r w:rsidRPr="00AD2DC3">
        <w:rPr>
          <w:rFonts w:cs="B Nazanin"/>
          <w:sz w:val="24"/>
          <w:szCs w:val="24"/>
          <w:rtl/>
        </w:rPr>
        <w:t xml:space="preserve"> دانه پس از روغن‌کش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) 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پوست کنجد،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مقاد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مانند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دارا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ارتقاء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محصولات هستند</w:t>
      </w:r>
      <w:r w:rsidRPr="00AD2DC3">
        <w:rPr>
          <w:rFonts w:cs="B Nazanin"/>
          <w:sz w:val="24"/>
          <w:szCs w:val="24"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2</w:t>
      </w:r>
      <w:r w:rsidR="00AE5971" w:rsidRPr="00AD2DC3">
        <w:rPr>
          <w:rFonts w:cs="B Nazanin"/>
          <w:sz w:val="24"/>
          <w:szCs w:val="24"/>
          <w:rtl/>
        </w:rPr>
        <w:t>]</w:t>
      </w:r>
    </w:p>
    <w:p w14:paraId="7CA9C2E2" w14:textId="77777777" w:rsidR="008E320D" w:rsidRPr="008E320D" w:rsidRDefault="008E320D" w:rsidP="008E320D">
      <w:pPr>
        <w:bidi/>
        <w:rPr>
          <w:rFonts w:cs="B Nazanin"/>
          <w:szCs w:val="28"/>
        </w:rPr>
      </w:pPr>
      <w:r w:rsidRPr="008E320D">
        <w:rPr>
          <w:rFonts w:cs="B Nazanin"/>
          <w:szCs w:val="28"/>
          <w:rtl/>
        </w:rPr>
        <w:t>عصاره کنجد و ترک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 w:hint="eastAsia"/>
          <w:szCs w:val="28"/>
          <w:rtl/>
        </w:rPr>
        <w:t>بات</w:t>
      </w:r>
      <w:r w:rsidRPr="008E320D">
        <w:rPr>
          <w:rFonts w:cs="B Nazanin"/>
          <w:szCs w:val="28"/>
          <w:rtl/>
        </w:rPr>
        <w:t xml:space="preserve"> آن</w:t>
      </w:r>
    </w:p>
    <w:p w14:paraId="17A65D40" w14:textId="103D53B5" w:rsidR="008E320D" w:rsidRPr="008E320D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عصاره</w:t>
      </w:r>
      <w:r w:rsidRPr="008E320D">
        <w:rPr>
          <w:rFonts w:cs="B Nazanin"/>
          <w:sz w:val="24"/>
          <w:szCs w:val="24"/>
          <w:rtl/>
        </w:rPr>
        <w:t xml:space="preserve"> استخراج شده از کنجد (به‌و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ژه</w:t>
      </w:r>
      <w:r w:rsidRPr="008E320D">
        <w:rPr>
          <w:rFonts w:cs="B Nazanin"/>
          <w:sz w:val="24"/>
          <w:szCs w:val="24"/>
          <w:rtl/>
        </w:rPr>
        <w:t xml:space="preserve"> از پوسته و کنجاله آن) حاو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غلظت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از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فعال 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است. مهم‌تر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شامل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گنان‌ها</w:t>
      </w:r>
      <w:r w:rsidRPr="008E320D">
        <w:rPr>
          <w:rFonts w:cs="B Nazanin"/>
          <w:sz w:val="24"/>
          <w:szCs w:val="24"/>
          <w:rtl/>
        </w:rPr>
        <w:t xml:space="preserve"> (مانند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و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>)،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مقدار قابل توجه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توکوفرول (و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/>
          <w:sz w:val="24"/>
          <w:szCs w:val="24"/>
        </w:rPr>
        <w:t>E</w:t>
      </w:r>
      <w:r w:rsidRPr="008E320D">
        <w:rPr>
          <w:rFonts w:cs="B Nazanin"/>
          <w:sz w:val="24"/>
          <w:szCs w:val="24"/>
          <w:rtl/>
        </w:rPr>
        <w:t>) است.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معمولاً با استفاده از حلال‌ها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مثل متانول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اتانول به روش‌ها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نظ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/>
          <w:sz w:val="24"/>
          <w:szCs w:val="24"/>
          <w:rtl/>
        </w:rPr>
        <w:t xml:space="preserve"> غرقاب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فراصوت استخراج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 xml:space="preserve"> تا 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شتر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ظرف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 داشته باشد.</w:t>
      </w:r>
    </w:p>
    <w:p w14:paraId="6454318C" w14:textId="77777777" w:rsidR="008E320D" w:rsidRPr="008E320D" w:rsidRDefault="008E320D" w:rsidP="008E320D">
      <w:pPr>
        <w:bidi/>
        <w:rPr>
          <w:rFonts w:cs="B Nazanin"/>
          <w:szCs w:val="28"/>
        </w:rPr>
      </w:pPr>
      <w:r w:rsidRPr="008E320D">
        <w:rPr>
          <w:rFonts w:cs="B Nazanin" w:hint="eastAsia"/>
          <w:szCs w:val="28"/>
          <w:rtl/>
        </w:rPr>
        <w:t>خواص</w:t>
      </w:r>
      <w:r w:rsidRPr="008E320D">
        <w:rPr>
          <w:rFonts w:cs="B Nazanin"/>
          <w:szCs w:val="28"/>
          <w:rtl/>
        </w:rPr>
        <w:t xml:space="preserve"> آنت</w:t>
      </w:r>
      <w:r w:rsidRPr="008E320D">
        <w:rPr>
          <w:rFonts w:cs="B Nazanin" w:hint="cs"/>
          <w:szCs w:val="28"/>
          <w:rtl/>
        </w:rPr>
        <w:t>ی‌</w:t>
      </w:r>
      <w:r w:rsidRPr="008E320D">
        <w:rPr>
          <w:rFonts w:cs="B Nazanin" w:hint="eastAsia"/>
          <w:szCs w:val="28"/>
          <w:rtl/>
        </w:rPr>
        <w:t>اکس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 w:hint="eastAsia"/>
          <w:szCs w:val="28"/>
          <w:rtl/>
        </w:rPr>
        <w:t>دان</w:t>
      </w:r>
      <w:r w:rsidRPr="008E320D">
        <w:rPr>
          <w:rFonts w:cs="B Nazanin" w:hint="cs"/>
          <w:szCs w:val="28"/>
          <w:rtl/>
        </w:rPr>
        <w:t>ی</w:t>
      </w:r>
    </w:p>
    <w:p w14:paraId="2DB0BCA0" w14:textId="70411FBD" w:rsidR="00025998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قدرت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مقابله با فساد، توانا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 در خنث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ساز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کال‌ها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آزاد و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از شروع واکنش‌ها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زنج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ره‌ا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است. توکوفرول‌ها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موجود در عصاره کنجد به عنوان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محلول در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عمل کرده و از شکسته شدن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چر</w:t>
      </w:r>
      <w:r w:rsidRPr="008E320D">
        <w:rPr>
          <w:rFonts w:cs="B Nazanin" w:hint="eastAsia"/>
          <w:sz w:val="24"/>
          <w:szCs w:val="24"/>
          <w:rtl/>
        </w:rPr>
        <w:t>ب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کنند</w:t>
      </w:r>
      <w:r w:rsidRPr="008E320D">
        <w:rPr>
          <w:rFonts w:cs="B Nazanin"/>
          <w:sz w:val="24"/>
          <w:szCs w:val="24"/>
          <w:rtl/>
        </w:rPr>
        <w:t>. در واقع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تواند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سالم و موثر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و سنتز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(مانند </w:t>
      </w:r>
      <w:r w:rsidRPr="008E320D">
        <w:rPr>
          <w:rFonts w:cs="B Nazanin"/>
          <w:sz w:val="24"/>
          <w:szCs w:val="24"/>
        </w:rPr>
        <w:t>TBHQ</w:t>
      </w:r>
      <w:r w:rsidRPr="008E320D">
        <w:rPr>
          <w:rFonts w:cs="B Nazanin"/>
          <w:sz w:val="24"/>
          <w:szCs w:val="24"/>
          <w:rtl/>
        </w:rPr>
        <w:t>) باشد که امروزه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سرطان‌زا بودن مورد انتقاد هستند.</w:t>
      </w:r>
    </w:p>
    <w:p w14:paraId="4B1EC2B0" w14:textId="77777777" w:rsidR="00025998" w:rsidRDefault="008E320D" w:rsidP="00025998">
      <w:pPr>
        <w:bidi/>
        <w:rPr>
          <w:rFonts w:cs="B Nazanin"/>
          <w:szCs w:val="28"/>
        </w:rPr>
      </w:pPr>
      <w:r w:rsidRPr="008E320D">
        <w:rPr>
          <w:rFonts w:cs="B Nazanin" w:hint="eastAsia"/>
          <w:szCs w:val="28"/>
          <w:rtl/>
        </w:rPr>
        <w:t>تأث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 w:hint="eastAsia"/>
          <w:szCs w:val="28"/>
          <w:rtl/>
        </w:rPr>
        <w:t>ر</w:t>
      </w:r>
      <w:r w:rsidRPr="008E320D">
        <w:rPr>
          <w:rFonts w:cs="B Nazanin"/>
          <w:szCs w:val="28"/>
          <w:rtl/>
        </w:rPr>
        <w:t xml:space="preserve"> بر ماندگار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/>
          <w:szCs w:val="28"/>
          <w:rtl/>
        </w:rPr>
        <w:t xml:space="preserve"> ش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 w:hint="eastAsia"/>
          <w:szCs w:val="28"/>
          <w:rtl/>
        </w:rPr>
        <w:t>ر</w:t>
      </w:r>
      <w:r w:rsidRPr="008E320D">
        <w:rPr>
          <w:rFonts w:cs="B Nazanin" w:hint="cs"/>
          <w:szCs w:val="28"/>
          <w:rtl/>
        </w:rPr>
        <w:t>ی</w:t>
      </w:r>
      <w:r w:rsidRPr="008E320D">
        <w:rPr>
          <w:rFonts w:cs="B Nazanin" w:hint="eastAsia"/>
          <w:szCs w:val="28"/>
          <w:rtl/>
        </w:rPr>
        <w:t>ن</w:t>
      </w:r>
      <w:r w:rsidRPr="008E320D">
        <w:rPr>
          <w:rFonts w:cs="B Nazanin" w:hint="cs"/>
          <w:szCs w:val="28"/>
          <w:rtl/>
        </w:rPr>
        <w:t>ی‌</w:t>
      </w:r>
      <w:r w:rsidRPr="008E320D">
        <w:rPr>
          <w:rFonts w:cs="B Nazanin" w:hint="eastAsia"/>
          <w:szCs w:val="28"/>
          <w:rtl/>
        </w:rPr>
        <w:t>ها</w:t>
      </w:r>
    </w:p>
    <w:p w14:paraId="162D9EF0" w14:textId="6F05C335" w:rsidR="008E320D" w:rsidRPr="00025998" w:rsidRDefault="008E320D" w:rsidP="00563850">
      <w:pPr>
        <w:bidi/>
        <w:ind w:firstLine="720"/>
        <w:jc w:val="both"/>
        <w:rPr>
          <w:rFonts w:cs="B Nazanin"/>
          <w:szCs w:val="28"/>
        </w:rPr>
      </w:pPr>
      <w:r w:rsidRPr="008E320D">
        <w:rPr>
          <w:rFonts w:cs="B Nazanin" w:hint="eastAsia"/>
          <w:sz w:val="24"/>
          <w:szCs w:val="24"/>
          <w:rtl/>
        </w:rPr>
        <w:t>در</w:t>
      </w:r>
      <w:r w:rsidRPr="008E320D">
        <w:rPr>
          <w:rFonts w:cs="B Nazanin"/>
          <w:sz w:val="24"/>
          <w:szCs w:val="24"/>
          <w:rtl/>
        </w:rPr>
        <w:t xml:space="preserve"> محصولات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مانند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،</w:t>
      </w:r>
      <w:r w:rsidRPr="008E320D">
        <w:rPr>
          <w:rFonts w:cs="B Nazanin"/>
          <w:sz w:val="24"/>
          <w:szCs w:val="24"/>
          <w:rtl/>
        </w:rPr>
        <w:t xml:space="preserve"> 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کلوچه‌ها که درصد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دارند،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/>
          <w:sz w:val="24"/>
          <w:szCs w:val="24"/>
          <w:rtl/>
        </w:rPr>
        <w:t xml:space="preserve"> عامل اصل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تلخ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جاد</w:t>
      </w:r>
      <w:r w:rsidRPr="008E320D">
        <w:rPr>
          <w:rFonts w:cs="B Nazanin"/>
          <w:sz w:val="24"/>
          <w:szCs w:val="24"/>
          <w:rtl/>
        </w:rPr>
        <w:t xml:space="preserve"> بو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ناخوشا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است. اضافه کردن عصاره کنجد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معمول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 ارده و روغن کنجد، باعث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>:</w:t>
      </w:r>
    </w:p>
    <w:p w14:paraId="7A4FB877" w14:textId="071FFC44" w:rsidR="00B21B46" w:rsidRPr="00AD2DC3" w:rsidRDefault="008E320D" w:rsidP="00563850">
      <w:pPr>
        <w:bidi/>
        <w:jc w:val="both"/>
        <w:rPr>
          <w:rFonts w:cs="B Nazanin"/>
          <w:sz w:val="24"/>
          <w:szCs w:val="24"/>
        </w:rPr>
      </w:pPr>
      <w:r w:rsidRPr="008E320D">
        <w:rPr>
          <w:rFonts w:cs="B Nazanin"/>
          <w:sz w:val="24"/>
          <w:szCs w:val="24"/>
          <w:rtl/>
        </w:rPr>
        <w:lastRenderedPageBreak/>
        <w:t>کاهش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و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ته</w:t>
      </w:r>
      <w:r w:rsidRPr="008E320D">
        <w:rPr>
          <w:rFonts w:cs="B Nazanin"/>
          <w:sz w:val="24"/>
          <w:szCs w:val="24"/>
          <w:rtl/>
        </w:rPr>
        <w:t>: فرآ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در طول زمان انباردار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کند شده و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(شاخص فساد روغن) در سطح پا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باق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ماند</w:t>
      </w:r>
      <w:r w:rsidRPr="008E320D">
        <w:rPr>
          <w:rFonts w:cs="B Nazanin"/>
          <w:sz w:val="24"/>
          <w:szCs w:val="24"/>
          <w:rtl/>
        </w:rPr>
        <w:t>.حفظ رطوبت و بافت: وجود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کنجد به حفظ 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وند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ان</w:t>
      </w:r>
      <w:r w:rsidRPr="008E320D">
        <w:rPr>
          <w:rFonts w:cs="B Nazanin"/>
          <w:sz w:val="24"/>
          <w:szCs w:val="24"/>
          <w:rtl/>
        </w:rPr>
        <w:t xml:space="preserve"> آب و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کمک کرده و از خشک شدن زودرس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کند</w:t>
      </w:r>
      <w:r w:rsidRPr="008E320D">
        <w:rPr>
          <w:rFonts w:cs="B Nazanin"/>
          <w:sz w:val="24"/>
          <w:szCs w:val="24"/>
          <w:rtl/>
        </w:rPr>
        <w:t>. پا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طعم و عطر: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مقاومت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برابر حرارت فر، عطر و طعم مطلوب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مدت طولان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حفظ شده و از تند شدن (</w:t>
      </w:r>
      <w:r w:rsidRPr="008E320D">
        <w:rPr>
          <w:rFonts w:cs="B Nazanin"/>
          <w:sz w:val="24"/>
          <w:szCs w:val="24"/>
        </w:rPr>
        <w:t>Rancidity</w:t>
      </w:r>
      <w:r w:rsidRPr="008E320D">
        <w:rPr>
          <w:rFonts w:cs="B Nazanin"/>
          <w:sz w:val="24"/>
          <w:szCs w:val="24"/>
          <w:rtl/>
        </w:rPr>
        <w:t>) محصول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>
        <w:rPr>
          <w:rFonts w:cs="B Nazanin"/>
          <w:sz w:val="24"/>
          <w:szCs w:val="24"/>
        </w:rPr>
        <w:t>.</w:t>
      </w:r>
      <w:r w:rsidR="00D469F2" w:rsidRPr="00D469F2">
        <w:rPr>
          <w:rFonts w:cs="B Nazanin"/>
          <w:sz w:val="24"/>
          <w:szCs w:val="24"/>
          <w:rtl/>
        </w:rPr>
        <w:t xml:space="preserve"> </w:t>
      </w:r>
      <w:r w:rsidR="00D469F2" w:rsidRPr="008E320D">
        <w:rPr>
          <w:rFonts w:cs="B Nazanin"/>
          <w:sz w:val="24"/>
          <w:szCs w:val="24"/>
          <w:rtl/>
        </w:rPr>
        <w:t>.</w:t>
      </w:r>
      <w:r w:rsidR="00D469F2">
        <w:rPr>
          <w:rFonts w:cs="B Nazanin" w:hint="cs"/>
          <w:sz w:val="24"/>
          <w:szCs w:val="24"/>
          <w:rtl/>
        </w:rPr>
        <w:t>(</w:t>
      </w:r>
      <w:r w:rsidR="00D469F2" w:rsidRPr="00D469F2">
        <w:rPr>
          <w:rFonts w:cs="B Nazanin"/>
          <w:sz w:val="24"/>
          <w:szCs w:val="24"/>
        </w:rPr>
        <w:t>www.darmankade.com</w:t>
      </w:r>
      <w:r w:rsidR="00D469F2">
        <w:rPr>
          <w:rFonts w:cs="B Nazanin" w:hint="cs"/>
          <w:sz w:val="24"/>
          <w:szCs w:val="24"/>
          <w:rtl/>
        </w:rPr>
        <w:t>)</w:t>
      </w:r>
    </w:p>
    <w:p w14:paraId="5F64A6D6" w14:textId="0C06D16E" w:rsidR="00B21B46" w:rsidRPr="00AD2DC3" w:rsidRDefault="00B21B46" w:rsidP="002135DF">
      <w:pPr>
        <w:bidi/>
        <w:rPr>
          <w:rFonts w:cs="B Nazanin"/>
          <w:szCs w:val="28"/>
        </w:rPr>
      </w:pP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اثر استفاده از ارده و روغن کنجد به جا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بخش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از روغن جامد ه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دروژنه</w:t>
      </w:r>
      <w:r w:rsidRPr="00AD2DC3">
        <w:rPr>
          <w:rFonts w:cs="B Nazanin"/>
          <w:szCs w:val="28"/>
          <w:rtl/>
          <w:lang w:bidi="fa-IR"/>
        </w:rPr>
        <w:t xml:space="preserve"> در ش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ر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برنج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</w:rPr>
        <w:t xml:space="preserve"> </w:t>
      </w:r>
    </w:p>
    <w:p w14:paraId="33615874" w14:textId="06998A07" w:rsidR="00B21B46" w:rsidRPr="00AD2DC3" w:rsidRDefault="00025998" w:rsidP="00563850">
      <w:pPr>
        <w:bidi/>
        <w:jc w:val="both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  <w:r w:rsidR="00B21B46" w:rsidRPr="00AD2DC3">
        <w:rPr>
          <w:rFonts w:cs="B Nazanin"/>
          <w:sz w:val="24"/>
          <w:szCs w:val="24"/>
        </w:rPr>
        <w:t xml:space="preserve">   </w:t>
      </w:r>
      <w:r w:rsidR="00B21B46" w:rsidRPr="00AD2DC3">
        <w:rPr>
          <w:rFonts w:cs="B Nazanin"/>
          <w:sz w:val="24"/>
          <w:szCs w:val="24"/>
          <w:rtl/>
        </w:rPr>
        <w:t>کار انجام شده: در 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پژوهش،</w:t>
      </w:r>
      <w:r w:rsidR="009B4037">
        <w:rPr>
          <w:rFonts w:cs="B Nazanin" w:hint="cs"/>
          <w:sz w:val="24"/>
          <w:szCs w:val="24"/>
          <w:rtl/>
        </w:rPr>
        <w:t xml:space="preserve"> آقایان </w:t>
      </w:r>
      <w:r w:rsidR="009B4037" w:rsidRPr="00AD2DC3">
        <w:rPr>
          <w:rFonts w:cs="B Nazanin"/>
          <w:sz w:val="24"/>
          <w:szCs w:val="24"/>
          <w:rtl/>
        </w:rPr>
        <w:t>اردلان، اسحاق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9B4037" w:rsidRPr="00AD2DC3">
        <w:rPr>
          <w:rFonts w:cs="B Nazanin"/>
          <w:sz w:val="24"/>
          <w:szCs w:val="24"/>
          <w:rtl/>
        </w:rPr>
        <w:t>و ناطق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</w:rPr>
        <w:t>به دنبال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(که دارا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اثرات مضر قلب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عروق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است) با روغن کنجد و ارده در فرمولاس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ون</w:t>
      </w:r>
      <w:r w:rsidR="00B21B46" w:rsidRPr="00AD2DC3">
        <w:rPr>
          <w:rFonts w:cs="B Nazanin"/>
          <w:sz w:val="24"/>
          <w:szCs w:val="24"/>
          <w:rtl/>
        </w:rPr>
        <w:t xml:space="preserve"> 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ر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برنج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بودند. آن‌ها روغن کنجد و ارده را در سطوح </w:t>
      </w:r>
      <w:r w:rsidR="00B21B46" w:rsidRPr="00AD2DC3">
        <w:rPr>
          <w:rFonts w:cs="B Nazanin"/>
          <w:sz w:val="24"/>
          <w:szCs w:val="24"/>
          <w:rtl/>
          <w:lang w:bidi="fa-IR"/>
        </w:rPr>
        <w:t>۵</w:t>
      </w:r>
      <w:r w:rsidR="00B21B46" w:rsidRPr="00AD2DC3">
        <w:rPr>
          <w:rFonts w:cs="B Nazanin"/>
          <w:sz w:val="24"/>
          <w:szCs w:val="24"/>
          <w:rtl/>
        </w:rPr>
        <w:t xml:space="preserve">،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cs="B Nazanin"/>
          <w:sz w:val="24"/>
          <w:szCs w:val="24"/>
          <w:rtl/>
        </w:rPr>
        <w:t xml:space="preserve"> و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cs="B Nazanin"/>
          <w:sz w:val="24"/>
          <w:szCs w:val="24"/>
          <w:rtl/>
        </w:rPr>
        <w:t xml:space="preserve"> درصد به صورت جداگانه و همچن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به صورت توأم (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کنجد +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ارده)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 xml:space="preserve">. </w:t>
      </w:r>
      <w:r w:rsidR="00B21B46" w:rsidRPr="00AD2DC3">
        <w:rPr>
          <w:rFonts w:cs="B Nazanin"/>
          <w:sz w:val="24"/>
          <w:szCs w:val="24"/>
          <w:rtl/>
        </w:rPr>
        <w:t>سپس خواص ف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کوش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م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</w:t>
      </w:r>
      <w:r w:rsidR="00B21B46" w:rsidRPr="00AD2DC3">
        <w:rPr>
          <w:rFonts w:cs="B Nazanin" w:hint="cs"/>
          <w:sz w:val="24"/>
          <w:szCs w:val="24"/>
          <w:rtl/>
        </w:rPr>
        <w:t>یی</w:t>
      </w:r>
      <w:r w:rsidR="00B21B46" w:rsidRPr="00AD2DC3">
        <w:rPr>
          <w:rFonts w:cs="B Nazanin"/>
          <w:sz w:val="24"/>
          <w:szCs w:val="24"/>
        </w:rPr>
        <w:t xml:space="preserve"> (</w:t>
      </w:r>
      <w:r w:rsidR="00B21B46" w:rsidRPr="00AD2DC3">
        <w:rPr>
          <w:rFonts w:cs="B Nazanin"/>
          <w:sz w:val="24"/>
          <w:szCs w:val="24"/>
          <w:rtl/>
        </w:rPr>
        <w:t>شامل رطوبت، خاکستر کل، 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</w:rPr>
        <w:t>pH</w:t>
      </w:r>
      <w:r w:rsidR="00B21B46" w:rsidRPr="00AD2DC3">
        <w:rPr>
          <w:rFonts w:cs="B Nazanin"/>
          <w:sz w:val="24"/>
          <w:szCs w:val="24"/>
          <w:rtl/>
        </w:rPr>
        <w:t>، 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سکوز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فعال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 xml:space="preserve"> آب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افت وزن</w:t>
      </w:r>
      <w:r w:rsidR="00B21B46" w:rsidRPr="00AD2DC3">
        <w:rPr>
          <w:rFonts w:cs="B Nazanin"/>
          <w:sz w:val="24"/>
          <w:szCs w:val="24"/>
        </w:rPr>
        <w:t>)</w:t>
      </w:r>
      <w:r w:rsidR="00B21B46" w:rsidRPr="00AD2DC3">
        <w:rPr>
          <w:rFonts w:cs="B Nazanin"/>
          <w:sz w:val="24"/>
          <w:szCs w:val="24"/>
          <w:rtl/>
        </w:rPr>
        <w:t>، بافت‌سنج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(جو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دن،</w:t>
      </w:r>
      <w:r w:rsidR="00B21B46" w:rsidRPr="00AD2DC3">
        <w:rPr>
          <w:rFonts w:cs="B Nazanin"/>
          <w:sz w:val="24"/>
          <w:szCs w:val="24"/>
          <w:rtl/>
        </w:rPr>
        <w:t xml:space="preserve"> سخت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انسجام، صمغ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>) و ارز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حس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را بررس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با نمونه شاهد مقا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سه</w:t>
      </w:r>
      <w:r w:rsidR="00B21B46" w:rsidRPr="00AD2DC3">
        <w:rPr>
          <w:rFonts w:cs="B Nazanin"/>
          <w:sz w:val="24"/>
          <w:szCs w:val="24"/>
          <w:rtl/>
        </w:rPr>
        <w:t xml:space="preserve"> نمودند</w:t>
      </w:r>
      <w:r w:rsidR="00B21B46"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4D2B2ED1" w14:textId="5AF2D98D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روغن کنجد و ارده،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رطوبت، خاکستر کل،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نمونه‌ها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افت،</w:t>
      </w:r>
      <w:r w:rsidRPr="00AD2DC3">
        <w:rPr>
          <w:rFonts w:cs="B Nazanin"/>
          <w:sz w:val="24"/>
          <w:szCs w:val="24"/>
          <w:rtl/>
        </w:rPr>
        <w:t xml:space="preserve"> در حال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که</w:t>
      </w:r>
      <w:r w:rsidRPr="00AD2DC3">
        <w:rPr>
          <w:rFonts w:cs="B Nazanin"/>
          <w:sz w:val="24"/>
          <w:szCs w:val="24"/>
        </w:rPr>
        <w:t xml:space="preserve"> pH </w:t>
      </w:r>
      <w:r w:rsidRPr="00AD2DC3">
        <w:rPr>
          <w:rFonts w:cs="B Nazanin"/>
          <w:sz w:val="24"/>
          <w:szCs w:val="24"/>
          <w:rtl/>
        </w:rPr>
        <w:t>و افت وزن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داشت. در آنال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بافت‌سنج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کاهش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در انسجام و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نمونه‌ها مشاهده 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در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ازات</w:t>
      </w:r>
      <w:r w:rsidRPr="00AD2DC3">
        <w:rPr>
          <w:rFonts w:cs="B Nazanin"/>
          <w:sz w:val="24"/>
          <w:szCs w:val="24"/>
          <w:rtl/>
        </w:rPr>
        <w:t xml:space="preserve"> را کسب کردند. نها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تاً،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بهتر، به عنوان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برتر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563850">
        <w:rPr>
          <w:rFonts w:cs="B Nazanin" w:hint="cs"/>
          <w:sz w:val="24"/>
          <w:szCs w:val="24"/>
          <w:rtl/>
        </w:rPr>
        <w:t xml:space="preserve">اسحاقی و همکاران </w:t>
      </w:r>
      <w:r w:rsidR="002F59B7" w:rsidRPr="00AD2DC3">
        <w:rPr>
          <w:rFonts w:cs="B Nazanin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  <w:lang w:bidi="fa-IR"/>
        </w:rPr>
        <w:t>۱۴۰۰)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CAFD70E" w14:textId="32FF7EDC" w:rsidR="00B21B46" w:rsidRPr="00AD2DC3" w:rsidRDefault="00B21B46" w:rsidP="00B21B46">
      <w:pPr>
        <w:bidi/>
        <w:rPr>
          <w:rFonts w:cs="B Nazanin"/>
          <w:szCs w:val="28"/>
        </w:rPr>
      </w:pPr>
      <w:r w:rsidRPr="00AD2DC3">
        <w:rPr>
          <w:rFonts w:cs="B Nazanin"/>
          <w:szCs w:val="28"/>
        </w:rPr>
        <w:t xml:space="preserve"> </w:t>
      </w: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اثرات 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عصاره پوست کنجد (مقاله مرور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>)</w:t>
      </w:r>
    </w:p>
    <w:p w14:paraId="50D9E05E" w14:textId="5D4C93B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تحق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="00316F14">
        <w:rPr>
          <w:rFonts w:cs="B Nazanin" w:hint="cs"/>
          <w:sz w:val="24"/>
          <w:szCs w:val="24"/>
          <w:rtl/>
        </w:rPr>
        <w:t xml:space="preserve"> که توسط آقای مقیمی انجام شده است</w:t>
      </w:r>
      <w:r w:rsidR="00316F14"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پژوهش مرور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بود که بر رو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و 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موجود در پوست کنجد تمرکز کرد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AE8F76E" w14:textId="45D22BA5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ارزان و در دسترس،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که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گزارش شد که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شلاته کردن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فلز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گانه</w:t>
      </w:r>
      <w:r w:rsidRPr="00AD2DC3">
        <w:rPr>
          <w:rFonts w:cs="B Nazanin"/>
          <w:sz w:val="24"/>
          <w:szCs w:val="24"/>
          <w:rtl/>
        </w:rPr>
        <w:t xml:space="preserve"> و شکستن زنج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آزاد، در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خطرناک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نقش مهم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فا</w:t>
      </w:r>
      <w:r w:rsidRPr="00AD2DC3">
        <w:rPr>
          <w:rFonts w:cs="B Nazanin"/>
          <w:sz w:val="24"/>
          <w:szCs w:val="24"/>
          <w:rtl/>
        </w:rPr>
        <w:t xml:space="preserve"> کنند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عصاره کنجد سبب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/>
          <w:sz w:val="24"/>
          <w:szCs w:val="24"/>
          <w:rtl/>
        </w:rPr>
        <w:t xml:space="preserve"> و آفتابگردان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اتانول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توانست با جذب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 باند با فلزات،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</w:t>
      </w:r>
      <w:r w:rsidRPr="00AD2DC3">
        <w:rPr>
          <w:rFonts w:cs="B Nazanin" w:hint="eastAsia"/>
          <w:sz w:val="24"/>
          <w:szCs w:val="24"/>
          <w:rtl/>
        </w:rPr>
        <w:t>ود</w:t>
      </w:r>
      <w:r w:rsidRPr="00AD2DC3">
        <w:rPr>
          <w:rFonts w:cs="B Nazanin"/>
          <w:sz w:val="24"/>
          <w:szCs w:val="24"/>
          <w:rtl/>
        </w:rPr>
        <w:t xml:space="preserve"> را نشان دهد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مق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م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،</w:t>
      </w:r>
      <w:r w:rsidR="002F59B7" w:rsidRPr="00AD2DC3">
        <w:rPr>
          <w:rFonts w:cs="B Nazanin"/>
          <w:sz w:val="24"/>
          <w:szCs w:val="24"/>
          <w:rtl/>
        </w:rPr>
        <w:t xml:space="preserve"> م.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۱۳۹۶)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6692DF3" w14:textId="0EB28E79" w:rsidR="00B21B46" w:rsidRPr="00AD2DC3" w:rsidRDefault="00B21B46" w:rsidP="00B21B46">
      <w:pPr>
        <w:bidi/>
        <w:rPr>
          <w:rFonts w:cs="B Nazanin"/>
          <w:szCs w:val="28"/>
        </w:rPr>
      </w:pPr>
      <w:r w:rsidRPr="00AD2DC3">
        <w:rPr>
          <w:rFonts w:cs="B Nazanin"/>
          <w:szCs w:val="28"/>
          <w:rtl/>
          <w:lang w:bidi="fa-IR"/>
        </w:rPr>
        <w:t>تأث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ر</w:t>
      </w:r>
      <w:r w:rsidRPr="00AD2DC3">
        <w:rPr>
          <w:rFonts w:cs="B Nazanin"/>
          <w:szCs w:val="28"/>
          <w:rtl/>
          <w:lang w:bidi="fa-IR"/>
        </w:rPr>
        <w:t xml:space="preserve"> حلال و روش استخراج بر خاص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ت</w:t>
      </w:r>
      <w:r w:rsidRPr="00AD2DC3">
        <w:rPr>
          <w:rFonts w:cs="B Nazanin"/>
          <w:szCs w:val="28"/>
          <w:rtl/>
          <w:lang w:bidi="fa-IR"/>
        </w:rPr>
        <w:t xml:space="preserve"> 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عصاره حاصل از پوسته کنجد</w:t>
      </w:r>
      <w:r w:rsidRPr="00AD2DC3">
        <w:rPr>
          <w:rFonts w:cs="B Nazanin"/>
          <w:szCs w:val="28"/>
        </w:rPr>
        <w:t xml:space="preserve"> </w:t>
      </w:r>
    </w:p>
    <w:p w14:paraId="0C1487D7" w14:textId="655C5A9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lastRenderedPageBreak/>
        <w:t>کار انجام شده: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مطالعه</w:t>
      </w:r>
      <w:r w:rsidR="00316F14">
        <w:rPr>
          <w:rFonts w:cs="B Nazanin" w:hint="cs"/>
          <w:sz w:val="24"/>
          <w:szCs w:val="24"/>
          <w:rtl/>
        </w:rPr>
        <w:t xml:space="preserve"> توسط آقای </w:t>
      </w:r>
      <w:r w:rsidR="00316F14" w:rsidRPr="00AD2DC3">
        <w:rPr>
          <w:rFonts w:cs="B Nazanin"/>
          <w:sz w:val="24"/>
          <w:szCs w:val="24"/>
          <w:rtl/>
        </w:rPr>
        <w:t>احمد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اسماع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 w:hint="eastAsia"/>
          <w:sz w:val="24"/>
          <w:szCs w:val="24"/>
          <w:rtl/>
        </w:rPr>
        <w:t>ل‌زاده</w:t>
      </w:r>
      <w:r w:rsidR="00316F14" w:rsidRPr="00AD2DC3">
        <w:rPr>
          <w:rFonts w:cs="B Nazanin"/>
          <w:sz w:val="24"/>
          <w:szCs w:val="24"/>
          <w:rtl/>
        </w:rPr>
        <w:t xml:space="preserve"> کنار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نوع حلال (آب، متانول، اتانول، استون) و روش استخراج (سوکسله،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بر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72C3803" w14:textId="01643E98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روش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واضح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نشان داد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بازده استخراج و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عصاره‌ا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مشاهده شد که با استفاده از ح</w:t>
      </w:r>
      <w:r w:rsidRPr="00AD2DC3">
        <w:rPr>
          <w:rFonts w:cs="B Nazanin" w:hint="eastAsia"/>
          <w:sz w:val="24"/>
          <w:szCs w:val="24"/>
          <w:rtl/>
        </w:rPr>
        <w:t>لال</w:t>
      </w:r>
      <w:r w:rsidRPr="00AD2DC3">
        <w:rPr>
          <w:rFonts w:cs="B Nazanin"/>
          <w:sz w:val="24"/>
          <w:szCs w:val="24"/>
          <w:rtl/>
        </w:rPr>
        <w:t xml:space="preserve"> اتانول و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به دست آمده بود (با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۹۲/۳۹</w:t>
      </w:r>
      <w:r w:rsidRPr="00AD2DC3">
        <w:rPr>
          <w:rFonts w:ascii="Calibri" w:hAnsi="Calibri" w:cs="Calibri" w:hint="cs"/>
          <w:sz w:val="24"/>
          <w:szCs w:val="24"/>
          <w:rtl/>
          <w:lang w:bidi="fa-IR"/>
        </w:rPr>
        <w:t>±</w:t>
      </w:r>
      <w:r w:rsidRPr="00AD2DC3">
        <w:rPr>
          <w:rFonts w:cs="B Nazanin" w:hint="cs"/>
          <w:sz w:val="24"/>
          <w:szCs w:val="24"/>
          <w:rtl/>
          <w:lang w:bidi="fa-IR"/>
        </w:rPr>
        <w:t>۰</w:t>
      </w:r>
      <w:r w:rsidRPr="00AD2DC3">
        <w:rPr>
          <w:rFonts w:cs="B Nazanin"/>
          <w:sz w:val="24"/>
          <w:szCs w:val="24"/>
          <w:rtl/>
          <w:lang w:bidi="fa-IR"/>
        </w:rPr>
        <w:t>/</w:t>
      </w:r>
      <w:r w:rsidRPr="00AD2DC3">
        <w:rPr>
          <w:rFonts w:cs="B Nazanin" w:hint="cs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گرم</w:t>
      </w:r>
      <w:r w:rsidRPr="00AD2DC3">
        <w:rPr>
          <w:rFonts w:cs="B Nazanin"/>
          <w:sz w:val="24"/>
          <w:szCs w:val="24"/>
          <w:rtl/>
        </w:rPr>
        <w:t xml:space="preserve"> بر گرم نمونه خشک). استفاده از روش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زمان استخراج را کاهش داده و باعث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قابل قبول شود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احمد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۱۳۹۱)</w:t>
      </w:r>
    </w:p>
    <w:p w14:paraId="2C2BE3B9" w14:textId="266DAA07" w:rsidR="00B21B46" w:rsidRPr="00025998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خصوص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ات</w:t>
      </w:r>
      <w:r w:rsidRPr="00AD2DC3">
        <w:rPr>
          <w:rFonts w:cs="B Nazanin"/>
          <w:szCs w:val="28"/>
          <w:rtl/>
          <w:lang w:bidi="fa-IR"/>
        </w:rPr>
        <w:t xml:space="preserve"> ف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ز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کوش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م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</w:t>
      </w:r>
      <w:r w:rsidRPr="00AD2DC3">
        <w:rPr>
          <w:rFonts w:cs="B Nazanin" w:hint="cs"/>
          <w:szCs w:val="28"/>
          <w:rtl/>
          <w:lang w:bidi="fa-IR"/>
        </w:rPr>
        <w:t>یی</w:t>
      </w:r>
      <w:r w:rsidRPr="00AD2DC3">
        <w:rPr>
          <w:rFonts w:cs="B Nazanin" w:hint="eastAsia"/>
          <w:szCs w:val="28"/>
          <w:rtl/>
          <w:lang w:bidi="fa-IR"/>
        </w:rPr>
        <w:t>،</w:t>
      </w:r>
      <w:r w:rsidRPr="00AD2DC3">
        <w:rPr>
          <w:rFonts w:cs="B Nazanin"/>
          <w:szCs w:val="28"/>
          <w:rtl/>
          <w:lang w:bidi="fa-IR"/>
        </w:rPr>
        <w:t xml:space="preserve"> 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و حس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</w:t>
      </w:r>
      <w:r w:rsidRPr="00AD2DC3">
        <w:rPr>
          <w:rFonts w:cs="B Nazanin"/>
          <w:szCs w:val="28"/>
          <w:rtl/>
          <w:lang w:bidi="fa-IR"/>
        </w:rPr>
        <w:t xml:space="preserve"> روغن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حاو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کنجاله کنجد و جوانه گندم</w:t>
      </w:r>
      <w:r w:rsidRPr="00AD2DC3">
        <w:rPr>
          <w:rFonts w:cs="B Nazanin"/>
          <w:szCs w:val="28"/>
        </w:rPr>
        <w:t xml:space="preserve"> </w:t>
      </w:r>
    </w:p>
    <w:p w14:paraId="2ACBFBA9" w14:textId="48F83CA4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پژوهش </w:t>
      </w:r>
      <w:r w:rsidR="00316F14">
        <w:rPr>
          <w:rFonts w:cs="B Nazanin" w:hint="cs"/>
          <w:sz w:val="24"/>
          <w:szCs w:val="24"/>
          <w:rtl/>
        </w:rPr>
        <w:t xml:space="preserve"> توسط آقایان </w:t>
      </w:r>
      <w:r w:rsidR="00316F14" w:rsidRPr="00AD2DC3">
        <w:rPr>
          <w:rFonts w:cs="B Nazanin"/>
          <w:sz w:val="24"/>
          <w:szCs w:val="24"/>
          <w:rtl/>
        </w:rPr>
        <w:t>صادق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ماهونک</w:t>
      </w:r>
      <w:r w:rsidR="00316F14">
        <w:rPr>
          <w:rFonts w:cs="B Nazanin" w:hint="cs"/>
          <w:sz w:val="24"/>
          <w:szCs w:val="24"/>
          <w:rtl/>
        </w:rPr>
        <w:t xml:space="preserve"> و </w:t>
      </w:r>
      <w:r w:rsidR="00316F14" w:rsidRPr="00AD2DC3">
        <w:rPr>
          <w:rFonts w:cs="B Nazanin"/>
          <w:sz w:val="24"/>
          <w:szCs w:val="24"/>
          <w:rtl/>
        </w:rPr>
        <w:t>طهماسب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عربشاه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با هدف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خواص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کنجاله کنجد (در سطوح صفر،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cs="B Nazanin"/>
          <w:sz w:val="24"/>
          <w:szCs w:val="24"/>
          <w:rtl/>
        </w:rPr>
        <w:t xml:space="preserve"> درصد) و جوانه گندم (صفر،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cs="B Nazanin"/>
          <w:sz w:val="24"/>
          <w:szCs w:val="24"/>
          <w:rtl/>
        </w:rPr>
        <w:t xml:space="preserve"> درصد) را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آرد گندم نمود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خواص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(</w:t>
      </w:r>
      <w:r w:rsidRPr="00AD2DC3">
        <w:rPr>
          <w:rFonts w:cs="B Nazanin"/>
          <w:sz w:val="24"/>
          <w:szCs w:val="24"/>
          <w:rtl/>
        </w:rPr>
        <w:t>رطوبت، حجم مخصوص، تخلخل،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بافت)،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مورد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قرار گرفت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38EA32FB" w14:textId="0C9237F3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کنجاله کنجد، رطوبت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و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جوانه گندم، رطوبت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صورت خط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مقدار کنجاله کنجد و جوانه گندم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حجم مخصوص، تخلخل و 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مشاهده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صادق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/>
          <w:sz w:val="24"/>
          <w:szCs w:val="24"/>
          <w:rtl/>
        </w:rPr>
        <w:t xml:space="preserve"> </w:t>
      </w:r>
      <w:r w:rsidR="00563850">
        <w:rPr>
          <w:rFonts w:cs="B Nazanin" w:hint="cs"/>
          <w:sz w:val="24"/>
          <w:szCs w:val="24"/>
          <w:rtl/>
        </w:rPr>
        <w:t>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72AAA6FA" w14:textId="44ACEC18" w:rsidR="00B21B46" w:rsidRPr="00AD2DC3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</w:rPr>
        <w:t xml:space="preserve"> </w:t>
      </w: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اثر 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عصاره پوست کنجد در پا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دارساز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روغن ماه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لکا</w:t>
      </w:r>
      <w:r w:rsidRPr="00AD2DC3">
        <w:rPr>
          <w:rFonts w:cs="B Nazanin"/>
          <w:szCs w:val="28"/>
          <w:rtl/>
          <w:lang w:bidi="fa-IR"/>
        </w:rPr>
        <w:t xml:space="preserve"> در شرا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ط</w:t>
      </w:r>
      <w:r w:rsidRPr="00AD2DC3">
        <w:rPr>
          <w:rFonts w:cs="B Nazanin"/>
          <w:szCs w:val="28"/>
          <w:rtl/>
          <w:lang w:bidi="fa-IR"/>
        </w:rPr>
        <w:t xml:space="preserve"> ذخ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ره‌ساز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</w:rPr>
        <w:t xml:space="preserve"> </w:t>
      </w:r>
    </w:p>
    <w:p w14:paraId="477AADFE" w14:textId="7F10E0D0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 xml:space="preserve">کار انجام شده: </w:t>
      </w:r>
      <w:r w:rsidR="00905EF6">
        <w:rPr>
          <w:rFonts w:ascii="Calibri" w:hAnsi="Calibri" w:cs="Calibri" w:hint="cs"/>
          <w:sz w:val="24"/>
          <w:szCs w:val="24"/>
          <w:rtl/>
          <w:lang w:bidi="fa-IR"/>
        </w:rPr>
        <w:t xml:space="preserve">آقای قائدیان و اسماعیل زاده </w:t>
      </w:r>
      <w:r w:rsidRPr="00AD2DC3">
        <w:rPr>
          <w:rFonts w:cs="B Nazanin"/>
          <w:sz w:val="24"/>
          <w:szCs w:val="24"/>
          <w:rtl/>
        </w:rPr>
        <w:t>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(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 حساس به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>) را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در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۶۰۰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به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اضافه شد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آن 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</w:t>
      </w:r>
      <w:r w:rsidRPr="00AD2DC3">
        <w:rPr>
          <w:rFonts w:cs="B Nazanin"/>
          <w:sz w:val="24"/>
          <w:szCs w:val="24"/>
          <w:rtl/>
        </w:rPr>
        <w:t xml:space="preserve"> روز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(در دما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۲۵</w:t>
      </w:r>
      <w:r w:rsidRPr="00AD2DC3">
        <w:rPr>
          <w:rFonts w:cs="B Nazanin"/>
          <w:sz w:val="24"/>
          <w:szCs w:val="24"/>
          <w:rtl/>
        </w:rPr>
        <w:t xml:space="preserve"> درجه سانت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گراد</w:t>
      </w:r>
      <w:r w:rsidRPr="00AD2DC3">
        <w:rPr>
          <w:rFonts w:cs="B Nazanin"/>
          <w:sz w:val="24"/>
          <w:szCs w:val="24"/>
          <w:rtl/>
        </w:rPr>
        <w:t>) با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</w:rPr>
        <w:t xml:space="preserve"> TBHQ (</w:t>
      </w:r>
      <w:r w:rsidRPr="00AD2DC3">
        <w:rPr>
          <w:rFonts w:cs="B Nazanin"/>
          <w:sz w:val="24"/>
          <w:szCs w:val="24"/>
          <w:rtl/>
        </w:rPr>
        <w:t xml:space="preserve">در غلظت مجاز </w:t>
      </w:r>
      <w:r w:rsidRPr="00AD2DC3">
        <w:rPr>
          <w:rFonts w:cs="B Nazanin"/>
          <w:sz w:val="24"/>
          <w:szCs w:val="24"/>
          <w:rtl/>
          <w:lang w:bidi="fa-IR"/>
        </w:rPr>
        <w:t>۱۰۰</w:t>
      </w:r>
      <w:r w:rsidRPr="00AD2DC3">
        <w:rPr>
          <w:rFonts w:cs="B Nazanin"/>
          <w:sz w:val="24"/>
          <w:szCs w:val="24"/>
        </w:rPr>
        <w:t xml:space="preserve"> ppm) </w:t>
      </w:r>
      <w:r w:rsidRPr="00AD2DC3">
        <w:rPr>
          <w:rFonts w:cs="B Nazanin"/>
          <w:sz w:val="24"/>
          <w:szCs w:val="24"/>
          <w:rtl/>
        </w:rPr>
        <w:t>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75BD1FB1" w14:textId="0ACA5A2F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غلظت عصاره پوست کنجد،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اند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/>
          <w:sz w:val="24"/>
          <w:szCs w:val="24"/>
          <w:rtl/>
        </w:rPr>
        <w:t xml:space="preserve">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سرعت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.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عصاره پوست کنجد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اثر مؤثرتر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 </w:t>
      </w:r>
      <w:r w:rsidRPr="00AD2DC3">
        <w:rPr>
          <w:rFonts w:cs="B Nazanin"/>
          <w:sz w:val="24"/>
          <w:szCs w:val="24"/>
          <w:rtl/>
        </w:rPr>
        <w:lastRenderedPageBreak/>
        <w:t>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طول مدت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 .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اثرگذا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مقدار بالاتر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)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نسبت به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کمتر عصاره بود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 w:rsidRPr="00AD2DC3">
        <w:rPr>
          <w:rFonts w:cs="B Nazanin" w:hint="cs"/>
          <w:sz w:val="24"/>
          <w:szCs w:val="24"/>
          <w:rtl/>
        </w:rPr>
        <w:t>.</w:t>
      </w:r>
      <w:r w:rsidR="002F59B7" w:rsidRPr="00AD2DC3">
        <w:rPr>
          <w:rFonts w:cs="B Nazanin"/>
          <w:sz w:val="24"/>
          <w:szCs w:val="24"/>
          <w:rtl/>
        </w:rPr>
        <w:t>قائد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ان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789C51F" w14:textId="3B7C59C8" w:rsidR="00B21B46" w:rsidRPr="00AD2DC3" w:rsidRDefault="00720462" w:rsidP="00AD2DC3">
      <w:pPr>
        <w:bidi/>
        <w:rPr>
          <w:rFonts w:cs="B Nazanin"/>
          <w:szCs w:val="28"/>
        </w:rPr>
      </w:pPr>
      <w:r>
        <w:rPr>
          <w:rFonts w:cs="B Nazanin" w:hint="cs"/>
          <w:szCs w:val="28"/>
          <w:rtl/>
        </w:rPr>
        <w:t>نتیجه گیری</w:t>
      </w:r>
    </w:p>
    <w:p w14:paraId="200EBD58" w14:textId="5704700E" w:rsidR="00563850" w:rsidRDefault="00B21B46" w:rsidP="00563850">
      <w:pPr>
        <w:bidi/>
        <w:ind w:firstLine="720"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حفظ رطوبت در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داشتند که احتمالاً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/>
          <w:sz w:val="24"/>
          <w:szCs w:val="24"/>
          <w:rtl/>
        </w:rPr>
        <w:t xml:space="preserve">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ماده خشک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نمونه‌ها بود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با کاهش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کاهش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انسجام بافت در نمونه‌ها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کنجد و ارده،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بهبود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عنوان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انتخاب شد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/>
          <w:sz w:val="24"/>
          <w:szCs w:val="24"/>
          <w:rtl/>
        </w:rPr>
        <w:t xml:space="preserve"> توانست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بخشد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استفاده از ارده و روغن کنجد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به تول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محصول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ماران</w:t>
      </w:r>
      <w:r w:rsidRPr="00AD2DC3">
        <w:rPr>
          <w:rFonts w:cs="B Nazanin"/>
          <w:sz w:val="24"/>
          <w:szCs w:val="24"/>
          <w:rtl/>
        </w:rPr>
        <w:t xml:space="preserve"> سل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اک</w:t>
      </w:r>
      <w:r w:rsidRPr="00AD2DC3">
        <w:rPr>
          <w:rFonts w:cs="B Nazanin"/>
          <w:sz w:val="24"/>
          <w:szCs w:val="24"/>
          <w:rtl/>
        </w:rPr>
        <w:t xml:space="preserve"> (که به گلوتن حساس هستند) کمک ک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</w:t>
      </w:r>
      <w:r w:rsidRPr="00AD2DC3">
        <w:rPr>
          <w:rFonts w:cs="B Nazanin"/>
          <w:sz w:val="24"/>
          <w:szCs w:val="24"/>
          <w:rtl/>
        </w:rPr>
        <w:t xml:space="preserve"> توجه به مشخص شدن اثرات سوء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 سلامت انسان، عصاره پوست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بالا،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عنوان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منبع ارزان و در دسترس،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ت</w:t>
      </w:r>
      <w:r w:rsidRPr="00AD2DC3">
        <w:rPr>
          <w:rFonts w:cs="B Nazanin" w:hint="eastAsia"/>
          <w:sz w:val="24"/>
          <w:szCs w:val="24"/>
          <w:rtl/>
        </w:rPr>
        <w:t>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نبات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حرارت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مورد استفاده قرار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رد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بازده</w:t>
      </w:r>
      <w:r w:rsidRPr="00AD2DC3">
        <w:rPr>
          <w:rFonts w:cs="B Nazanin"/>
          <w:sz w:val="24"/>
          <w:szCs w:val="24"/>
          <w:rtl/>
        </w:rPr>
        <w:t xml:space="preserve">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تحت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روش استخراج و نوع حلال است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کاربرد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نسبت به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(مانند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با تخر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</w:t>
      </w:r>
      <w:r w:rsidRPr="00AD2DC3">
        <w:rPr>
          <w:rFonts w:cs="B Nazanin"/>
          <w:sz w:val="24"/>
          <w:szCs w:val="24"/>
          <w:rtl/>
        </w:rPr>
        <w:t xml:space="preserve"> بافت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تغ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ناگهان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فشار و دما، بازده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بات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اتانول، به دست آورد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094E5B73" w14:textId="2E2A190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 xml:space="preserve"> که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ظرف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انتخاب روش استخراج مناسب امر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افزودن</w:t>
      </w:r>
      <w:r w:rsidRPr="00AD2DC3">
        <w:rPr>
          <w:rFonts w:cs="B Nazanin"/>
          <w:sz w:val="24"/>
          <w:szCs w:val="24"/>
          <w:rtl/>
        </w:rPr>
        <w:t xml:space="preserve"> کنجاله کنجد (تا سطح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  <w:lang w:bidi="fa-IR"/>
        </w:rPr>
        <w:t xml:space="preserve">) </w:t>
      </w:r>
      <w:r w:rsidRPr="00AD2DC3">
        <w:rPr>
          <w:rFonts w:cs="B Nazanin"/>
          <w:sz w:val="24"/>
          <w:szCs w:val="24"/>
          <w:rtl/>
        </w:rPr>
        <w:t>سبب بهبود بافت (نرم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حجم مخصوص) شد؛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کنجاله است که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آب در 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ستم</w:t>
      </w:r>
      <w:r w:rsidRPr="00AD2DC3">
        <w:rPr>
          <w:rFonts w:cs="B Nazanin"/>
          <w:sz w:val="24"/>
          <w:szCs w:val="24"/>
          <w:rtl/>
        </w:rPr>
        <w:t xml:space="preserve"> را بهبود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</w:t>
      </w:r>
      <w:r w:rsidRPr="00AD2DC3">
        <w:rPr>
          <w:rFonts w:cs="B Nazanin"/>
          <w:sz w:val="24"/>
          <w:szCs w:val="24"/>
          <w:rtl/>
        </w:rPr>
        <w:t xml:space="preserve"> و استحکام شبکه گلوتن را تقو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کند . هر دو ماده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(کنجاله کنجد و جوان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گندم)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دادند </w:t>
      </w:r>
      <w:r w:rsidR="00E4552A" w:rsidRPr="00AD2DC3">
        <w:rPr>
          <w:rFonts w:cs="B Nazanin" w:hint="cs"/>
          <w:sz w:val="24"/>
          <w:szCs w:val="24"/>
          <w:rtl/>
        </w:rPr>
        <w:t>.ب</w:t>
      </w:r>
      <w:r w:rsidRPr="00AD2DC3">
        <w:rPr>
          <w:rFonts w:cs="B Nazanin"/>
          <w:sz w:val="24"/>
          <w:szCs w:val="24"/>
          <w:rtl/>
        </w:rPr>
        <w:t>هتر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 از نظر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که نشان‌دهنده توانا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فراسودمند در اصلاح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روغن</w:t>
      </w:r>
      <w:r w:rsidRPr="00AD2DC3">
        <w:rPr>
          <w:rFonts w:cs="B Nazanin"/>
          <w:sz w:val="24"/>
          <w:szCs w:val="24"/>
          <w:rtl/>
        </w:rPr>
        <w:t xml:space="preserve">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داشتن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بالا، بس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ار</w:t>
      </w:r>
      <w:r w:rsidRPr="00AD2DC3">
        <w:rPr>
          <w:rFonts w:cs="B Nazanin"/>
          <w:sz w:val="24"/>
          <w:szCs w:val="24"/>
          <w:rtl/>
        </w:rPr>
        <w:t xml:space="preserve"> حساس به فساد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عصاره پوست کنجد،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</w:t>
      </w:r>
      <w:r w:rsidRPr="00AD2DC3">
        <w:rPr>
          <w:rFonts w:cs="B Nazanin"/>
          <w:sz w:val="24"/>
          <w:szCs w:val="24"/>
          <w:rtl/>
        </w:rPr>
        <w:t>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>)، توانست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(پراکس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روغن را در طول دوره نگه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کنترل 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بنابرا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عصاره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 و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="00E4552A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مانند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ناپا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>.</w:t>
      </w:r>
    </w:p>
    <w:p w14:paraId="2538D7ED" w14:textId="2060A440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پنج منبع فوق نشان‌دهنده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فرآورده‌ها و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کنجد (روغن، ارده، کنجاله و عصاره پوست) به عنوان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عملکرد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کنجد،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منبع ارزان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کشاورز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به طور مؤثر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>TBHQ)</w:t>
      </w:r>
      <w:r w:rsidR="00012D41">
        <w:rPr>
          <w:rFonts w:cs="B Nazanin" w:hint="cs"/>
          <w:sz w:val="24"/>
          <w:szCs w:val="24"/>
          <w:rtl/>
        </w:rPr>
        <w:t>)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حساس (مانند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>) را بهبود بخشند و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محسوب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پوست </w:t>
      </w:r>
      <w:r w:rsidRPr="00AD2DC3">
        <w:rPr>
          <w:rFonts w:cs="B Nazanin"/>
          <w:sz w:val="24"/>
          <w:szCs w:val="24"/>
          <w:rtl/>
        </w:rPr>
        <w:lastRenderedPageBreak/>
        <w:t>کنجد،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مانند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 توص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اصلاح خواص محصولات پخته‌شده: استفاده از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کنجاله کنجد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سبب ارتقاء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 xml:space="preserve">. </w:t>
      </w:r>
      <w:r w:rsidRPr="00AD2DC3">
        <w:rPr>
          <w:rFonts w:cs="B Nazanin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بهبود عمدتاً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در کنجاله و ارده است که به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هتر</w:t>
      </w:r>
      <w:r w:rsidRPr="00AD2DC3">
        <w:rPr>
          <w:rFonts w:cs="B Nazanin"/>
          <w:sz w:val="24"/>
          <w:szCs w:val="24"/>
          <w:rtl/>
        </w:rPr>
        <w:t xml:space="preserve"> رطوبت، کاهش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حجم محصول کمک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به عنوان مثال،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ک،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پذ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رش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کسب کردند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573541D5" w14:textId="1239C441" w:rsidR="00905EF6" w:rsidRPr="00AD2DC3" w:rsidRDefault="00B21B46" w:rsidP="00D05480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به</w:t>
      </w:r>
      <w:r w:rsidRPr="00AD2DC3">
        <w:rPr>
          <w:rFonts w:cs="B Nazanin"/>
          <w:sz w:val="24"/>
          <w:szCs w:val="24"/>
          <w:rtl/>
        </w:rPr>
        <w:t xml:space="preserve"> طور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مطالعات تاک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کنند</w:t>
      </w:r>
      <w:r w:rsidRPr="00AD2DC3">
        <w:rPr>
          <w:rFonts w:cs="B Nazanin"/>
          <w:sz w:val="24"/>
          <w:szCs w:val="24"/>
          <w:rtl/>
        </w:rPr>
        <w:t xml:space="preserve"> که محصولات کنجد نه تنها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ارزش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(مانند غذاها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بدون گلوتن) را ارتقاء دهند، بلکه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آن‌ها را 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 و منجر به بهره‌ور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اقتصاد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ارتقاء سلامت جامعه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</w:rPr>
        <w:t>.</w:t>
      </w:r>
    </w:p>
    <w:p w14:paraId="0E8CB698" w14:textId="1B29730F" w:rsidR="00AE5971" w:rsidRPr="00AD2DC3" w:rsidRDefault="009B553B" w:rsidP="00AE5971">
      <w:pPr>
        <w:jc w:val="right"/>
        <w:rPr>
          <w:rFonts w:cs="B Nazanin"/>
          <w:szCs w:val="28"/>
          <w:rtl/>
        </w:rPr>
      </w:pPr>
      <w:r w:rsidRPr="00AD2DC3">
        <w:rPr>
          <w:rFonts w:cs="B Nazanin" w:hint="cs"/>
          <w:szCs w:val="28"/>
          <w:rtl/>
        </w:rPr>
        <w:t>منابع :</w:t>
      </w:r>
    </w:p>
    <w:p w14:paraId="73335F1B" w14:textId="5B42CD0E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 w:hint="cs"/>
          <w:sz w:val="24"/>
          <w:szCs w:val="24"/>
          <w:rtl/>
        </w:rPr>
        <w:t>1.</w:t>
      </w:r>
      <w:r w:rsidRPr="00AD2DC3">
        <w:rPr>
          <w:rFonts w:cs="B Nazanin"/>
          <w:sz w:val="24"/>
          <w:szCs w:val="24"/>
          <w:rtl/>
        </w:rPr>
        <w:t>اردلان، ا.، اسحاق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م.، و ناطق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ل. (</w:t>
      </w:r>
      <w:r w:rsidRPr="00AD2DC3">
        <w:rPr>
          <w:rFonts w:cs="B Nazanin"/>
          <w:sz w:val="24"/>
          <w:szCs w:val="24"/>
          <w:rtl/>
          <w:lang w:bidi="fa-IR"/>
        </w:rPr>
        <w:t xml:space="preserve">۱۴۰۰).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استفاده از ارده و روغن کنجد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روغن جامد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دروژنه</w:t>
      </w:r>
      <w:r w:rsidRPr="00AD2DC3">
        <w:rPr>
          <w:rFonts w:cs="B Nazanin"/>
          <w:sz w:val="24"/>
          <w:szCs w:val="24"/>
          <w:rtl/>
        </w:rPr>
        <w:t xml:space="preserve">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نشر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پژوهش‌ها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۳۱(۱)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۱۱۵-۱۲۸</w:t>
      </w:r>
    </w:p>
    <w:p w14:paraId="14D47E14" w14:textId="4C8A758D" w:rsidR="00AE5971" w:rsidRPr="00AD2DC3" w:rsidRDefault="00AE5971" w:rsidP="00563850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2.</w:t>
      </w:r>
      <w:r w:rsidRPr="00AD2DC3">
        <w:rPr>
          <w:rFonts w:cs="B Nazanin"/>
          <w:sz w:val="24"/>
          <w:szCs w:val="24"/>
          <w:rtl/>
        </w:rPr>
        <w:t>مق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۱۳۹۶).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خصوص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جوانه گندم و کنجاله کنجد. فصلنامه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۱۴(۶۹)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۳۰۷-۳۱۸</w:t>
      </w:r>
    </w:p>
    <w:p w14:paraId="36F59511" w14:textId="76CC85A6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3.</w:t>
      </w:r>
      <w:r w:rsidRPr="00AD2DC3">
        <w:rPr>
          <w:rFonts w:cs="B Nazanin"/>
          <w:sz w:val="24"/>
          <w:szCs w:val="24"/>
          <w:rtl/>
        </w:rPr>
        <w:t>احمد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۱۳۹۱). </w:t>
      </w:r>
      <w:r w:rsidRPr="00AD2DC3">
        <w:rPr>
          <w:rFonts w:cs="B Nazanin"/>
          <w:sz w:val="24"/>
          <w:szCs w:val="24"/>
          <w:rtl/>
        </w:rPr>
        <w:t>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کنجد. دوم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سم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نار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۲۶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۲۷</w:t>
      </w:r>
      <w:r w:rsidRPr="00AD2DC3">
        <w:rPr>
          <w:rFonts w:cs="B Nazanin"/>
          <w:sz w:val="24"/>
          <w:szCs w:val="24"/>
          <w:rtl/>
        </w:rPr>
        <w:t xml:space="preserve"> مهرماه</w:t>
      </w:r>
    </w:p>
    <w:p w14:paraId="066471D0" w14:textId="1F3032EF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4.</w:t>
      </w:r>
      <w:r w:rsidRPr="00AD2DC3">
        <w:rPr>
          <w:rFonts w:cs="B Nazanin"/>
          <w:sz w:val="24"/>
          <w:szCs w:val="24"/>
          <w:rtl/>
        </w:rPr>
        <w:t>صادق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ماهونک، ع.، طهماسب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ع.، و عربشاه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تاث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حلال و روش استخراج بر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حاصل از پوسته کنجد. سوم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هما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۷-۸</w:t>
      </w:r>
      <w:r w:rsidRPr="00AD2DC3">
        <w:rPr>
          <w:rFonts w:cs="B Nazanin"/>
          <w:sz w:val="24"/>
          <w:szCs w:val="24"/>
          <w:rtl/>
        </w:rPr>
        <w:t xml:space="preserve"> اسفندماه</w:t>
      </w:r>
    </w:p>
    <w:p w14:paraId="0A60E94C" w14:textId="171EB798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5.</w:t>
      </w:r>
      <w:r w:rsidRPr="00AD2DC3">
        <w:rPr>
          <w:rFonts w:cs="B Nazanin"/>
          <w:sz w:val="24"/>
          <w:szCs w:val="24"/>
          <w:rtl/>
        </w:rPr>
        <w:t>قائد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ان،</w:t>
      </w:r>
      <w:r w:rsidRPr="00AD2DC3">
        <w:rPr>
          <w:rFonts w:cs="B Nazanin"/>
          <w:sz w:val="24"/>
          <w:szCs w:val="24"/>
          <w:rtl/>
        </w:rPr>
        <w:t xml:space="preserve"> ز.،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شرا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ط</w:t>
      </w:r>
      <w:r w:rsidRPr="00AD2DC3">
        <w:rPr>
          <w:rFonts w:cs="B Nazanin"/>
          <w:sz w:val="24"/>
          <w:szCs w:val="24"/>
          <w:rtl/>
        </w:rPr>
        <w:t xml:space="preserve">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کنگره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دانشگاه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راز،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۷</w:t>
      </w:r>
      <w:r w:rsidRPr="00AD2DC3">
        <w:rPr>
          <w:rFonts w:cs="B Nazanin"/>
          <w:sz w:val="24"/>
          <w:szCs w:val="24"/>
          <w:rtl/>
        </w:rPr>
        <w:t xml:space="preserve"> تا </w:t>
      </w:r>
      <w:r w:rsidRPr="00AD2DC3">
        <w:rPr>
          <w:rFonts w:cs="B Nazanin"/>
          <w:sz w:val="24"/>
          <w:szCs w:val="24"/>
          <w:rtl/>
          <w:lang w:bidi="fa-IR"/>
        </w:rPr>
        <w:t>۹</w:t>
      </w:r>
      <w:r w:rsidRPr="00AD2DC3">
        <w:rPr>
          <w:rFonts w:cs="B Nazanin"/>
          <w:sz w:val="24"/>
          <w:szCs w:val="24"/>
          <w:rtl/>
        </w:rPr>
        <w:t xml:space="preserve"> آبان</w:t>
      </w:r>
    </w:p>
    <w:p w14:paraId="6719CAA3" w14:textId="15B886C0" w:rsidR="00B5547F" w:rsidRPr="00AD2DC3" w:rsidRDefault="00D469F2" w:rsidP="00B21B46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6</w:t>
      </w:r>
      <w:r w:rsidRPr="008E320D">
        <w:rPr>
          <w:rFonts w:cs="B Nazanin"/>
          <w:sz w:val="24"/>
          <w:szCs w:val="24"/>
          <w:rtl/>
        </w:rPr>
        <w:t>.</w:t>
      </w:r>
      <w:r w:rsidRPr="00D469F2">
        <w:rPr>
          <w:rFonts w:cs="B Nazanin"/>
          <w:sz w:val="24"/>
          <w:szCs w:val="24"/>
        </w:rPr>
        <w:t xml:space="preserve"> </w:t>
      </w:r>
      <w:r w:rsidRPr="00D469F2">
        <w:rPr>
          <w:rFonts w:cs="B Nazanin"/>
          <w:sz w:val="24"/>
          <w:szCs w:val="24"/>
        </w:rPr>
        <w:t>www.darmankade.com</w:t>
      </w:r>
    </w:p>
    <w:sectPr w:rsidR="00B5547F" w:rsidRPr="00AD2DC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852866">
    <w:abstractNumId w:val="8"/>
  </w:num>
  <w:num w:numId="2" w16cid:durableId="847598341">
    <w:abstractNumId w:val="6"/>
  </w:num>
  <w:num w:numId="3" w16cid:durableId="1932153638">
    <w:abstractNumId w:val="5"/>
  </w:num>
  <w:num w:numId="4" w16cid:durableId="768890173">
    <w:abstractNumId w:val="4"/>
  </w:num>
  <w:num w:numId="5" w16cid:durableId="1585190230">
    <w:abstractNumId w:val="7"/>
  </w:num>
  <w:num w:numId="6" w16cid:durableId="916983435">
    <w:abstractNumId w:val="3"/>
  </w:num>
  <w:num w:numId="7" w16cid:durableId="358891434">
    <w:abstractNumId w:val="2"/>
  </w:num>
  <w:num w:numId="8" w16cid:durableId="996880834">
    <w:abstractNumId w:val="1"/>
  </w:num>
  <w:num w:numId="9" w16cid:durableId="33403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D41"/>
    <w:rsid w:val="00025998"/>
    <w:rsid w:val="00034616"/>
    <w:rsid w:val="00055C13"/>
    <w:rsid w:val="0006063C"/>
    <w:rsid w:val="000C436E"/>
    <w:rsid w:val="0015074B"/>
    <w:rsid w:val="001C7D42"/>
    <w:rsid w:val="001E2D0A"/>
    <w:rsid w:val="002135DF"/>
    <w:rsid w:val="0029639D"/>
    <w:rsid w:val="002B2F35"/>
    <w:rsid w:val="002F59B7"/>
    <w:rsid w:val="00316F14"/>
    <w:rsid w:val="00326F90"/>
    <w:rsid w:val="004D7EA3"/>
    <w:rsid w:val="005358D2"/>
    <w:rsid w:val="00554A63"/>
    <w:rsid w:val="00563850"/>
    <w:rsid w:val="00720462"/>
    <w:rsid w:val="00842834"/>
    <w:rsid w:val="00873538"/>
    <w:rsid w:val="0089122D"/>
    <w:rsid w:val="008A49D5"/>
    <w:rsid w:val="008E320D"/>
    <w:rsid w:val="00905EF6"/>
    <w:rsid w:val="009B4037"/>
    <w:rsid w:val="009B553B"/>
    <w:rsid w:val="00AA1D8D"/>
    <w:rsid w:val="00AD2DC3"/>
    <w:rsid w:val="00AE5971"/>
    <w:rsid w:val="00B16841"/>
    <w:rsid w:val="00B21B46"/>
    <w:rsid w:val="00B47730"/>
    <w:rsid w:val="00B5547F"/>
    <w:rsid w:val="00CB0664"/>
    <w:rsid w:val="00D05480"/>
    <w:rsid w:val="00D469F2"/>
    <w:rsid w:val="00E455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669943"/>
  <w14:defaultImageDpi w14:val="300"/>
  <w15:docId w15:val="{378BEED8-404F-4997-8201-0B6B63B3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B Nazanin" w:eastAsia="B Nazanin" w:hAnsi="B Nazanin"/>
      <w:sz w:val="28"/>
    </w:rPr>
  </w:style>
  <w:style w:type="paragraph" w:styleId="a2">
    <w:name w:val="heading 1"/>
    <w:basedOn w:val="a1"/>
    <w:next w:val="a1"/>
    <w:link w:val="a3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سرصفحه نویسه"/>
    <w:basedOn w:val="a4"/>
    <w:link w:val="a7"/>
    <w:uiPriority w:val="99"/>
    <w:rsid w:val="00E618BF"/>
  </w:style>
  <w:style w:type="paragraph" w:styleId="a9">
    <w:name w:val="footer"/>
    <w:basedOn w:val="a1"/>
    <w:link w:val="a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پانویس نویسه"/>
    <w:basedOn w:val="a4"/>
    <w:link w:val="a9"/>
    <w:uiPriority w:val="99"/>
    <w:rsid w:val="00E618BF"/>
  </w:style>
  <w:style w:type="paragraph" w:styleId="ab">
    <w:name w:val="No Spacing"/>
    <w:uiPriority w:val="1"/>
    <w:qFormat/>
    <w:rsid w:val="00FC693F"/>
    <w:pPr>
      <w:spacing w:after="0" w:line="240" w:lineRule="auto"/>
    </w:pPr>
  </w:style>
  <w:style w:type="character" w:customStyle="1" w:styleId="a3">
    <w:name w:val="عنوان ۱ نویسه"/>
    <w:basedOn w:val="a4"/>
    <w:link w:val="a2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عنوان 2 نویسه"/>
    <w:basedOn w:val="a4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عنوان 3 نویسه"/>
    <w:basedOn w:val="a4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1"/>
    <w:next w:val="a1"/>
    <w:link w:val="ad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عنوان نویسه"/>
    <w:basedOn w:val="a4"/>
    <w:link w:val="ac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1"/>
    <w:next w:val="a1"/>
    <w:link w:val="af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زیر نویس نویسه"/>
    <w:basedOn w:val="a4"/>
    <w:link w:val="a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1">
    <w:name w:val="Body Text"/>
    <w:basedOn w:val="a1"/>
    <w:link w:val="af2"/>
    <w:uiPriority w:val="99"/>
    <w:unhideWhenUsed/>
    <w:rsid w:val="00AA1D8D"/>
    <w:pPr>
      <w:spacing w:after="120"/>
    </w:pPr>
  </w:style>
  <w:style w:type="character" w:customStyle="1" w:styleId="af2">
    <w:name w:val="متن بدنه نویسه"/>
    <w:basedOn w:val="a4"/>
    <w:link w:val="af1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متن بدنه 2 نویسه"/>
    <w:basedOn w:val="a4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متن بدنه 3 نویسه"/>
    <w:basedOn w:val="a4"/>
    <w:link w:val="33"/>
    <w:uiPriority w:val="99"/>
    <w:rsid w:val="00AA1D8D"/>
    <w:rPr>
      <w:sz w:val="16"/>
      <w:szCs w:val="16"/>
    </w:rPr>
  </w:style>
  <w:style w:type="paragraph" w:styleId="af3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4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5">
    <w:name w:val="macro"/>
    <w:link w:val="af6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6">
    <w:name w:val="متن ماکرو نویسه"/>
    <w:basedOn w:val="a4"/>
    <w:link w:val="af5"/>
    <w:uiPriority w:val="99"/>
    <w:rsid w:val="0029639D"/>
    <w:rPr>
      <w:rFonts w:ascii="Courier" w:hAnsi="Courier"/>
      <w:sz w:val="20"/>
      <w:szCs w:val="20"/>
    </w:rPr>
  </w:style>
  <w:style w:type="paragraph" w:styleId="af7">
    <w:name w:val="Quote"/>
    <w:basedOn w:val="a1"/>
    <w:next w:val="a1"/>
    <w:link w:val="af8"/>
    <w:uiPriority w:val="29"/>
    <w:qFormat/>
    <w:rsid w:val="00FC693F"/>
    <w:rPr>
      <w:i/>
      <w:iCs/>
      <w:color w:val="000000" w:themeColor="text1"/>
    </w:rPr>
  </w:style>
  <w:style w:type="character" w:customStyle="1" w:styleId="af8">
    <w:name w:val="نقل قول نویسه"/>
    <w:basedOn w:val="a4"/>
    <w:link w:val="af7"/>
    <w:uiPriority w:val="29"/>
    <w:rsid w:val="00FC693F"/>
    <w:rPr>
      <w:i/>
      <w:iCs/>
      <w:color w:val="000000" w:themeColor="text1"/>
    </w:rPr>
  </w:style>
  <w:style w:type="character" w:customStyle="1" w:styleId="40">
    <w:name w:val="عنوان 4 نویسه"/>
    <w:basedOn w:val="a4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سرصفحه 5 نویسه"/>
    <w:basedOn w:val="a4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سرصفحه 6 نویسه"/>
    <w:basedOn w:val="a4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سرصفحه 7 نویسه"/>
    <w:basedOn w:val="a4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سرصفحه 8 نویسه"/>
    <w:basedOn w:val="a4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سرصفحه 9 نویسه"/>
    <w:basedOn w:val="a4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a">
    <w:name w:val="Strong"/>
    <w:basedOn w:val="a4"/>
    <w:uiPriority w:val="22"/>
    <w:qFormat/>
    <w:rsid w:val="00FC693F"/>
    <w:rPr>
      <w:b/>
      <w:bCs/>
    </w:rPr>
  </w:style>
  <w:style w:type="character" w:styleId="afb">
    <w:name w:val="Emphasis"/>
    <w:basedOn w:val="a4"/>
    <w:uiPriority w:val="20"/>
    <w:qFormat/>
    <w:rsid w:val="00FC693F"/>
    <w:rPr>
      <w:i/>
      <w:iCs/>
    </w:rPr>
  </w:style>
  <w:style w:type="paragraph" w:styleId="afc">
    <w:name w:val="Intense Quote"/>
    <w:basedOn w:val="a1"/>
    <w:next w:val="a1"/>
    <w:link w:val="afd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نقل قول قوی نویسه"/>
    <w:basedOn w:val="a4"/>
    <w:link w:val="afc"/>
    <w:uiPriority w:val="30"/>
    <w:rsid w:val="00FC693F"/>
    <w:rPr>
      <w:b/>
      <w:bCs/>
      <w:i/>
      <w:iCs/>
      <w:color w:val="4F81BD" w:themeColor="accent1"/>
    </w:rPr>
  </w:style>
  <w:style w:type="character" w:styleId="afe">
    <w:name w:val="Subtle Emphasis"/>
    <w:basedOn w:val="a4"/>
    <w:uiPriority w:val="19"/>
    <w:qFormat/>
    <w:rsid w:val="00FC693F"/>
    <w:rPr>
      <w:i/>
      <w:iCs/>
      <w:color w:val="808080" w:themeColor="text1" w:themeTint="7F"/>
    </w:rPr>
  </w:style>
  <w:style w:type="character" w:styleId="aff">
    <w:name w:val="Intense Emphasis"/>
    <w:basedOn w:val="a4"/>
    <w:uiPriority w:val="21"/>
    <w:qFormat/>
    <w:rsid w:val="00FC693F"/>
    <w:rPr>
      <w:b/>
      <w:bCs/>
      <w:i/>
      <w:iCs/>
      <w:color w:val="4F81BD" w:themeColor="accent1"/>
    </w:rPr>
  </w:style>
  <w:style w:type="character" w:styleId="aff0">
    <w:name w:val="Subtle Reference"/>
    <w:basedOn w:val="a4"/>
    <w:uiPriority w:val="31"/>
    <w:qFormat/>
    <w:rsid w:val="00FC693F"/>
    <w:rPr>
      <w:smallCaps/>
      <w:color w:val="C0504D" w:themeColor="accent2"/>
      <w:u w:val="single"/>
    </w:rPr>
  </w:style>
  <w:style w:type="character" w:styleId="aff1">
    <w:name w:val="Intense Reference"/>
    <w:basedOn w:val="a4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4"/>
    <w:uiPriority w:val="33"/>
    <w:qFormat/>
    <w:rsid w:val="00FC693F"/>
    <w:rPr>
      <w:b/>
      <w:bCs/>
      <w:smallCaps/>
      <w:spacing w:val="5"/>
    </w:rPr>
  </w:style>
  <w:style w:type="paragraph" w:styleId="aff3">
    <w:name w:val="TOC Heading"/>
    <w:basedOn w:val="a2"/>
    <w:next w:val="a1"/>
    <w:uiPriority w:val="39"/>
    <w:semiHidden/>
    <w:unhideWhenUsed/>
    <w:qFormat/>
    <w:rsid w:val="00FC693F"/>
    <w:pPr>
      <w:outlineLvl w:val="9"/>
    </w:pPr>
  </w:style>
  <w:style w:type="table" w:styleId="aff4">
    <w:name w:val="Table Grid"/>
    <w:basedOn w:val="a5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Light Shading"/>
    <w:basedOn w:val="a5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5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5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5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5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5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5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6">
    <w:name w:val="Light List"/>
    <w:basedOn w:val="a5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5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7">
    <w:name w:val="Light Grid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">
    <w:name w:val="Medium Shading 1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0">
    <w:name w:val="Medium List 1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1">
    <w:name w:val="Medium Grid 1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8">
    <w:name w:val="Dark List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9">
    <w:name w:val="Colorful Shading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b">
    <w:name w:val="Colorful Grid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1815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Ali</cp:lastModifiedBy>
  <cp:revision>11</cp:revision>
  <cp:lastPrinted>2025-12-30T05:49:00Z</cp:lastPrinted>
  <dcterms:created xsi:type="dcterms:W3CDTF">2025-12-30T09:05:00Z</dcterms:created>
  <dcterms:modified xsi:type="dcterms:W3CDTF">2026-01-05T21:36:00Z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shane">
    <vt:bool>true</vt:bool>
  </property>
  <property fmtid="{D5CDD505-2E9C-101B-9397-08002B2CF9AE}" pid="3" name="Nevise">
    <vt:bool>true</vt:bool>
  </property>
  <property fmtid="{D5CDD505-2E9C-101B-9397-08002B2CF9AE}" pid="4" name="Edit">
    <vt:bool>true</vt:bool>
  </property>
  <property fmtid="{D5CDD505-2E9C-101B-9397-08002B2CF9AE}" pid="5" name="NUM">
    <vt:bool>true</vt:bool>
  </property>
  <property fmtid="{D5CDD505-2E9C-101B-9397-08002B2CF9AE}" pid="6" name="Hamze">
    <vt:bool>true</vt:bool>
  </property>
  <property fmtid="{D5CDD505-2E9C-101B-9397-08002B2CF9AE}" pid="7" name="TakHarf">
    <vt:bool>true</vt:bool>
  </property>
  <property fmtid="{D5CDD505-2E9C-101B-9397-08002B2CF9AE}" pid="8" name="EngMosavab">
    <vt:bool>false</vt:bool>
  </property>
  <property fmtid="{D5CDD505-2E9C-101B-9397-08002B2CF9AE}" pid="9" name="ListFont">
    <vt:lpwstr/>
  </property>
  <property fmtid="{D5CDD505-2E9C-101B-9397-08002B2CF9AE}" pid="10" name="ListStyle">
    <vt:lpwstr/>
  </property>
  <property fmtid="{D5CDD505-2E9C-101B-9397-08002B2CF9AE}" pid="11" name="PaknevisDocID">
    <vt:i4>326</vt:i4>
  </property>
  <property fmtid="{D5CDD505-2E9C-101B-9397-08002B2CF9AE}" pid="12" name="MSVB">
    <vt:bool>false</vt:bool>
  </property>
  <property fmtid="{D5CDD505-2E9C-101B-9397-08002B2CF9AE}" pid="13" name="Emlayi">
    <vt:bool>false</vt:bool>
  </property>
</Properties>
</file>